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2025-10-10</w:t>
      </w:r>
    </w:p>
    <w:p>
      <w:r>
        <w:t>Daily Standup – Friday, October 10, 2025</w:t>
        <w:br/>
        <w:br/>
        <w:t>Esteban: Finalized form.</w:t>
        <w:br/>
        <w:br/>
        <w:t>Christopher: Final preview stable.</w:t>
        <w:br/>
        <w:br/>
        <w:t>Ambar: Responsive design complete.</w:t>
        <w:br/>
        <w:br/>
        <w:t>Cesar: Drag-and-drop completed.</w:t>
        <w:br/>
        <w:br/>
        <w:t>Logan: Final QA completed.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